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4841E" w14:textId="7004785E" w:rsidR="00A55792" w:rsidRDefault="0027695E">
      <w:pPr>
        <w:pStyle w:val="Title"/>
        <w:jc w:val="center"/>
      </w:pPr>
      <w:r>
        <w:t>Year 7 Lesson 1: Activity 2 - Is This AI? Sorting Cards</w:t>
      </w:r>
    </w:p>
    <w:p w14:paraId="738D4ADD" w14:textId="77777777" w:rsidR="00A55792" w:rsidRDefault="00000000">
      <w:pPr>
        <w:pStyle w:val="Heading1"/>
      </w:pPr>
      <w:r>
        <w:t>Instructions for Teacher</w:t>
      </w:r>
    </w:p>
    <w:p w14:paraId="0E7DE392" w14:textId="77777777" w:rsidR="00A55792" w:rsidRDefault="00000000">
      <w:r>
        <w:t>Print and cut out these cards. Students work in pairs to sort them into two columns: "AI" or "Not AI". They must justify each decision.</w:t>
      </w:r>
    </w:p>
    <w:p w14:paraId="0E8FFF14" w14:textId="77777777" w:rsidR="00A55792" w:rsidRDefault="00A55792"/>
    <w:p w14:paraId="45396E18" w14:textId="77777777" w:rsidR="00A55792" w:rsidRDefault="00000000">
      <w:pPr>
        <w:pStyle w:val="Heading2"/>
      </w:pPr>
      <w:r>
        <w:t>Answer Key</w:t>
      </w:r>
    </w:p>
    <w:p w14:paraId="474161AA" w14:textId="77777777" w:rsidR="00A55792" w:rsidRDefault="00000000">
      <w:pPr>
        <w:pStyle w:val="Heading3"/>
      </w:pPr>
      <w:r>
        <w:t>AI (learns from data):</w:t>
      </w:r>
    </w:p>
    <w:p w14:paraId="324C9385" w14:textId="77777777" w:rsidR="00A55792" w:rsidRDefault="00000000">
      <w:pPr>
        <w:pStyle w:val="ListBullet"/>
      </w:pPr>
      <w:r>
        <w:rPr>
          <w:b/>
        </w:rPr>
        <w:t>Spam email filter</w:t>
      </w:r>
      <w:r>
        <w:t xml:space="preserve"> - Learns what spam looks like from examples</w:t>
      </w:r>
    </w:p>
    <w:p w14:paraId="3EC42A36" w14:textId="77777777" w:rsidR="00A55792" w:rsidRDefault="00000000">
      <w:pPr>
        <w:pStyle w:val="ListBullet"/>
      </w:pPr>
      <w:r>
        <w:rPr>
          <w:b/>
        </w:rPr>
        <w:t>Google predictive search</w:t>
      </w:r>
      <w:r>
        <w:t xml:space="preserve"> - Learns from search patterns</w:t>
      </w:r>
    </w:p>
    <w:p w14:paraId="06942BBE" w14:textId="77777777" w:rsidR="00A55792" w:rsidRDefault="00000000">
      <w:pPr>
        <w:pStyle w:val="ListBullet"/>
      </w:pPr>
      <w:r>
        <w:rPr>
          <w:b/>
        </w:rPr>
        <w:t>Smart traffic lights</w:t>
      </w:r>
      <w:r>
        <w:t xml:space="preserve"> - Adapts to traffic flow patterns</w:t>
      </w:r>
    </w:p>
    <w:p w14:paraId="7D5ECE7E" w14:textId="77777777" w:rsidR="00A55792" w:rsidRDefault="00000000">
      <w:pPr>
        <w:pStyle w:val="ListBullet"/>
      </w:pPr>
      <w:r>
        <w:rPr>
          <w:b/>
        </w:rPr>
        <w:t>Smart thermostat</w:t>
      </w:r>
      <w:r>
        <w:t xml:space="preserve"> - Learns your temperature preferences</w:t>
      </w:r>
    </w:p>
    <w:p w14:paraId="3924BA00" w14:textId="77777777" w:rsidR="00A55792" w:rsidRDefault="00000000">
      <w:pPr>
        <w:pStyle w:val="ListBullet"/>
      </w:pPr>
      <w:r>
        <w:rPr>
          <w:b/>
        </w:rPr>
        <w:t>Netflix recommendations</w:t>
      </w:r>
      <w:r>
        <w:t xml:space="preserve"> - Learns from your viewing habits</w:t>
      </w:r>
    </w:p>
    <w:p w14:paraId="51006026" w14:textId="77777777" w:rsidR="00A55792" w:rsidRDefault="00000000">
      <w:pPr>
        <w:pStyle w:val="ListBullet"/>
      </w:pPr>
      <w:r>
        <w:rPr>
          <w:b/>
        </w:rPr>
        <w:t>Face recognition</w:t>
      </w:r>
      <w:r>
        <w:t xml:space="preserve"> - Trained on face images</w:t>
      </w:r>
    </w:p>
    <w:p w14:paraId="16757CF4" w14:textId="77777777" w:rsidR="00A55792" w:rsidRDefault="00000000">
      <w:pPr>
        <w:pStyle w:val="ListBullet"/>
      </w:pPr>
      <w:r>
        <w:rPr>
          <w:b/>
        </w:rPr>
        <w:t>Spotify Discover Weekly</w:t>
      </w:r>
      <w:r>
        <w:t xml:space="preserve"> - Learns your music taste</w:t>
      </w:r>
    </w:p>
    <w:p w14:paraId="34476CBD" w14:textId="77777777" w:rsidR="00A55792" w:rsidRDefault="00000000">
      <w:pPr>
        <w:pStyle w:val="ListBullet"/>
      </w:pPr>
      <w:r>
        <w:rPr>
          <w:b/>
        </w:rPr>
        <w:t>Amazon product recommendations</w:t>
      </w:r>
      <w:r>
        <w:t xml:space="preserve"> - Learns shopping patterns</w:t>
      </w:r>
    </w:p>
    <w:p w14:paraId="33236F2B" w14:textId="77777777" w:rsidR="00A55792" w:rsidRDefault="00A55792"/>
    <w:p w14:paraId="716C9CA9" w14:textId="77777777" w:rsidR="00A55792" w:rsidRDefault="00000000">
      <w:pPr>
        <w:pStyle w:val="Heading3"/>
      </w:pPr>
      <w:r>
        <w:t>Not AI (follows fixed rules):</w:t>
      </w:r>
    </w:p>
    <w:p w14:paraId="6EC2E9A4" w14:textId="77777777" w:rsidR="00A55792" w:rsidRDefault="00000000">
      <w:pPr>
        <w:pStyle w:val="ListBullet"/>
      </w:pPr>
      <w:r>
        <w:rPr>
          <w:b/>
        </w:rPr>
        <w:t>Calculator</w:t>
      </w:r>
      <w:r>
        <w:t xml:space="preserve"> - Follows fixed mathematical rules</w:t>
      </w:r>
    </w:p>
    <w:p w14:paraId="468A284C" w14:textId="77777777" w:rsidR="00A55792" w:rsidRDefault="00000000">
      <w:pPr>
        <w:pStyle w:val="ListBullet"/>
      </w:pPr>
      <w:r>
        <w:rPr>
          <w:b/>
        </w:rPr>
        <w:t>Microsoft Word spelling check</w:t>
      </w:r>
      <w:r>
        <w:t xml:space="preserve"> - Uses dictionary, doesn't learn</w:t>
      </w:r>
    </w:p>
    <w:p w14:paraId="3D38BEDB" w14:textId="77777777" w:rsidR="00A55792" w:rsidRDefault="00000000">
      <w:pPr>
        <w:pStyle w:val="ListBullet"/>
      </w:pPr>
      <w:r>
        <w:rPr>
          <w:b/>
        </w:rPr>
        <w:t>Traffic lights on timer</w:t>
      </w:r>
      <w:r>
        <w:t xml:space="preserve"> - Fixed sequence, doesn't adapt</w:t>
      </w:r>
    </w:p>
    <w:p w14:paraId="44FEA9D4" w14:textId="77777777" w:rsidR="00A55792" w:rsidRDefault="00000000">
      <w:pPr>
        <w:pStyle w:val="ListBullet"/>
      </w:pPr>
      <w:r>
        <w:rPr>
          <w:b/>
        </w:rPr>
        <w:t>Basic thermostat</w:t>
      </w:r>
      <w:r>
        <w:t xml:space="preserve"> - Simple on/off rule</w:t>
      </w:r>
    </w:p>
    <w:p w14:paraId="78C614C9" w14:textId="77777777" w:rsidR="00A55792" w:rsidRDefault="00000000">
      <w:pPr>
        <w:pStyle w:val="ListBullet"/>
      </w:pPr>
      <w:r>
        <w:rPr>
          <w:b/>
        </w:rPr>
        <w:t>Digital clock</w:t>
      </w:r>
      <w:r>
        <w:t xml:space="preserve"> - Displays time, no learning</w:t>
      </w:r>
    </w:p>
    <w:p w14:paraId="62185D00" w14:textId="77777777" w:rsidR="00A55792" w:rsidRDefault="00000000">
      <w:pPr>
        <w:pStyle w:val="ListBullet"/>
      </w:pPr>
      <w:r>
        <w:rPr>
          <w:b/>
        </w:rPr>
        <w:t>Basic website</w:t>
      </w:r>
      <w:r>
        <w:t xml:space="preserve"> - Just displays information</w:t>
      </w:r>
    </w:p>
    <w:p w14:paraId="5BB4BE1D" w14:textId="77777777" w:rsidR="00A55792" w:rsidRDefault="00000000">
      <w:pPr>
        <w:pStyle w:val="ListBullet"/>
      </w:pPr>
      <w:r>
        <w:rPr>
          <w:b/>
        </w:rPr>
        <w:t>Microwave timer</w:t>
      </w:r>
      <w:r>
        <w:t xml:space="preserve"> - Counts down, no learning</w:t>
      </w:r>
    </w:p>
    <w:p w14:paraId="3FEE34B4" w14:textId="77777777" w:rsidR="00A55792" w:rsidRDefault="00000000">
      <w:pPr>
        <w:pStyle w:val="ListBullet"/>
      </w:pPr>
      <w:r>
        <w:rPr>
          <w:b/>
        </w:rPr>
        <w:t>Regular alarm clock</w:t>
      </w:r>
      <w:r>
        <w:t xml:space="preserve"> - Goes off at set time</w:t>
      </w:r>
    </w:p>
    <w:p w14:paraId="3068B2E3" w14:textId="77777777" w:rsidR="00A55792" w:rsidRDefault="00000000">
      <w:r>
        <w:br w:type="page"/>
      </w:r>
    </w:p>
    <w:p w14:paraId="3BA36B9B" w14:textId="77777777" w:rsidR="00A55792" w:rsidRDefault="00000000">
      <w:pPr>
        <w:pStyle w:val="Heading1"/>
      </w:pPr>
      <w:r>
        <w:lastRenderedPageBreak/>
        <w:t>Cards to Print and Cut Out</w:t>
      </w:r>
    </w:p>
    <w:p w14:paraId="0763FB8B" w14:textId="77777777" w:rsidR="00A55792" w:rsidRDefault="00000000">
      <w:r>
        <w:t>Cut along the lines to create individual cards for sorting.</w:t>
      </w:r>
    </w:p>
    <w:p w14:paraId="21B5BBFF" w14:textId="77777777" w:rsidR="00A55792" w:rsidRDefault="00A55792"/>
    <w:tbl>
      <w:tblPr>
        <w:tblStyle w:val="TableGrid"/>
        <w:tblW w:w="9033" w:type="dxa"/>
        <w:tblLook w:val="04A0" w:firstRow="1" w:lastRow="0" w:firstColumn="1" w:lastColumn="0" w:noHBand="0" w:noVBand="1"/>
      </w:tblPr>
      <w:tblGrid>
        <w:gridCol w:w="2657"/>
        <w:gridCol w:w="1892"/>
        <w:gridCol w:w="1827"/>
        <w:gridCol w:w="2657"/>
      </w:tblGrid>
      <w:tr w:rsidR="00A55792" w14:paraId="0DF6B842" w14:textId="77777777" w:rsidTr="00CD70DD">
        <w:trPr>
          <w:trHeight w:val="2795"/>
        </w:trPr>
        <w:tc>
          <w:tcPr>
            <w:tcW w:w="2657" w:type="dxa"/>
          </w:tcPr>
          <w:p w14:paraId="5AD4B0DE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7D1CC23B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2F10327E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53F9D777" w14:textId="25B86BE7" w:rsidR="00A55792" w:rsidRDefault="00000000">
            <w:pPr>
              <w:jc w:val="center"/>
            </w:pPr>
            <w:r>
              <w:rPr>
                <w:b/>
                <w:sz w:val="28"/>
              </w:rPr>
              <w:t>Spam email filter</w:t>
            </w:r>
          </w:p>
        </w:tc>
        <w:tc>
          <w:tcPr>
            <w:tcW w:w="1892" w:type="dxa"/>
          </w:tcPr>
          <w:p w14:paraId="6317BF9E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3CE9F6DB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60EAAB3F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32CBC20E" w14:textId="1414115C" w:rsidR="00A55792" w:rsidRDefault="00000000">
            <w:pPr>
              <w:jc w:val="center"/>
            </w:pPr>
            <w:r>
              <w:rPr>
                <w:b/>
                <w:sz w:val="28"/>
              </w:rPr>
              <w:t>Google predictive search</w:t>
            </w:r>
          </w:p>
        </w:tc>
        <w:tc>
          <w:tcPr>
            <w:tcW w:w="1827" w:type="dxa"/>
          </w:tcPr>
          <w:p w14:paraId="58125A7F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0B55207E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17A79BE3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4DE0540C" w14:textId="06EB9B0B" w:rsidR="00A55792" w:rsidRDefault="00000000">
            <w:pPr>
              <w:jc w:val="center"/>
            </w:pPr>
            <w:r>
              <w:rPr>
                <w:b/>
                <w:sz w:val="28"/>
              </w:rPr>
              <w:t>Smart traffic lights</w:t>
            </w:r>
          </w:p>
        </w:tc>
        <w:tc>
          <w:tcPr>
            <w:tcW w:w="2657" w:type="dxa"/>
          </w:tcPr>
          <w:p w14:paraId="472BC701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0900DC9A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7ECC83DC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32053CB5" w14:textId="1D631FED" w:rsidR="00A55792" w:rsidRDefault="00000000">
            <w:pPr>
              <w:jc w:val="center"/>
            </w:pPr>
            <w:r>
              <w:rPr>
                <w:b/>
                <w:sz w:val="28"/>
              </w:rPr>
              <w:t>Smart thermostat</w:t>
            </w:r>
          </w:p>
        </w:tc>
      </w:tr>
      <w:tr w:rsidR="00A55792" w14:paraId="1221FD61" w14:textId="77777777" w:rsidTr="00CD70DD">
        <w:trPr>
          <w:trHeight w:val="2838"/>
        </w:trPr>
        <w:tc>
          <w:tcPr>
            <w:tcW w:w="2657" w:type="dxa"/>
          </w:tcPr>
          <w:p w14:paraId="2C1ED7E2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382368D1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1FB27C9C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4D0780E9" w14:textId="19A9BC88" w:rsidR="00A55792" w:rsidRDefault="00000000">
            <w:pPr>
              <w:jc w:val="center"/>
            </w:pPr>
            <w:r>
              <w:rPr>
                <w:b/>
                <w:sz w:val="28"/>
              </w:rPr>
              <w:t>Netflix recommendations</w:t>
            </w:r>
          </w:p>
        </w:tc>
        <w:tc>
          <w:tcPr>
            <w:tcW w:w="1892" w:type="dxa"/>
          </w:tcPr>
          <w:p w14:paraId="11DC717B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27A29892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3400B197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33E948AE" w14:textId="1884A6D3" w:rsidR="00A55792" w:rsidRDefault="00000000">
            <w:pPr>
              <w:jc w:val="center"/>
            </w:pPr>
            <w:r>
              <w:rPr>
                <w:b/>
                <w:sz w:val="28"/>
              </w:rPr>
              <w:t>Face recognition</w:t>
            </w:r>
          </w:p>
        </w:tc>
        <w:tc>
          <w:tcPr>
            <w:tcW w:w="1827" w:type="dxa"/>
          </w:tcPr>
          <w:p w14:paraId="3C079188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4B4791CD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033EBA7B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1796137B" w14:textId="7173D1A6" w:rsidR="00A55792" w:rsidRDefault="00000000">
            <w:pPr>
              <w:jc w:val="center"/>
            </w:pPr>
            <w:r>
              <w:rPr>
                <w:b/>
                <w:sz w:val="28"/>
              </w:rPr>
              <w:t>Spotify Discover Weekly</w:t>
            </w:r>
          </w:p>
        </w:tc>
        <w:tc>
          <w:tcPr>
            <w:tcW w:w="2657" w:type="dxa"/>
          </w:tcPr>
          <w:p w14:paraId="1DE491BD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774058CC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678842B4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7376081C" w14:textId="20654156" w:rsidR="00A55792" w:rsidRDefault="00000000">
            <w:pPr>
              <w:jc w:val="center"/>
            </w:pPr>
            <w:r>
              <w:rPr>
                <w:b/>
                <w:sz w:val="28"/>
              </w:rPr>
              <w:t>Amazon product recommendations</w:t>
            </w:r>
          </w:p>
        </w:tc>
      </w:tr>
      <w:tr w:rsidR="00A55792" w14:paraId="0CF5BB17" w14:textId="77777777" w:rsidTr="00CD70DD">
        <w:trPr>
          <w:trHeight w:val="2882"/>
        </w:trPr>
        <w:tc>
          <w:tcPr>
            <w:tcW w:w="2657" w:type="dxa"/>
          </w:tcPr>
          <w:p w14:paraId="556957B0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0B320C8D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2E4D467A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31057D67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3D023899" w14:textId="65957063" w:rsidR="00A55792" w:rsidRDefault="00000000">
            <w:pPr>
              <w:jc w:val="center"/>
            </w:pPr>
            <w:r>
              <w:rPr>
                <w:b/>
                <w:sz w:val="28"/>
              </w:rPr>
              <w:t>Calculator</w:t>
            </w:r>
          </w:p>
        </w:tc>
        <w:tc>
          <w:tcPr>
            <w:tcW w:w="1892" w:type="dxa"/>
          </w:tcPr>
          <w:p w14:paraId="721F3E6D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3A2FB6B5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19420E91" w14:textId="33AACAB8" w:rsidR="00A55792" w:rsidRDefault="00000000">
            <w:pPr>
              <w:jc w:val="center"/>
            </w:pPr>
            <w:r>
              <w:rPr>
                <w:b/>
                <w:sz w:val="28"/>
              </w:rPr>
              <w:t>Microsoft Word spelling check</w:t>
            </w:r>
          </w:p>
        </w:tc>
        <w:tc>
          <w:tcPr>
            <w:tcW w:w="1827" w:type="dxa"/>
          </w:tcPr>
          <w:p w14:paraId="1881AA44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29D73E7E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16358102" w14:textId="416DBC22" w:rsidR="00A55792" w:rsidRDefault="00000000">
            <w:pPr>
              <w:jc w:val="center"/>
            </w:pPr>
            <w:r>
              <w:rPr>
                <w:b/>
                <w:sz w:val="28"/>
              </w:rPr>
              <w:t>Traffic lights on timer</w:t>
            </w:r>
          </w:p>
        </w:tc>
        <w:tc>
          <w:tcPr>
            <w:tcW w:w="2657" w:type="dxa"/>
          </w:tcPr>
          <w:p w14:paraId="2D6735E9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7437292D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6C2ACB97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3BF1A19B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1DA2E346" w14:textId="40D163E2" w:rsidR="00A55792" w:rsidRDefault="00000000">
            <w:pPr>
              <w:jc w:val="center"/>
            </w:pPr>
            <w:r>
              <w:rPr>
                <w:b/>
                <w:sz w:val="28"/>
              </w:rPr>
              <w:t>Basic thermostat</w:t>
            </w:r>
          </w:p>
        </w:tc>
      </w:tr>
      <w:tr w:rsidR="00A55792" w14:paraId="3209AED6" w14:textId="77777777" w:rsidTr="00CD70DD">
        <w:trPr>
          <w:trHeight w:val="2399"/>
        </w:trPr>
        <w:tc>
          <w:tcPr>
            <w:tcW w:w="2657" w:type="dxa"/>
          </w:tcPr>
          <w:p w14:paraId="58A499E2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3050A20B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4A171FD8" w14:textId="3DB05243" w:rsidR="00A55792" w:rsidRDefault="00000000">
            <w:pPr>
              <w:jc w:val="center"/>
            </w:pPr>
            <w:r>
              <w:rPr>
                <w:b/>
                <w:sz w:val="28"/>
              </w:rPr>
              <w:t>Digital clock</w:t>
            </w:r>
          </w:p>
        </w:tc>
        <w:tc>
          <w:tcPr>
            <w:tcW w:w="1892" w:type="dxa"/>
          </w:tcPr>
          <w:p w14:paraId="4036EB97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086AE054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742D8E09" w14:textId="15F8E4B6" w:rsidR="00A55792" w:rsidRDefault="00000000">
            <w:pPr>
              <w:jc w:val="center"/>
            </w:pPr>
            <w:r>
              <w:rPr>
                <w:b/>
                <w:sz w:val="28"/>
              </w:rPr>
              <w:t>Basic website</w:t>
            </w:r>
          </w:p>
        </w:tc>
        <w:tc>
          <w:tcPr>
            <w:tcW w:w="1827" w:type="dxa"/>
          </w:tcPr>
          <w:p w14:paraId="3F58524A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1CD659FB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12AEF70B" w14:textId="3A59A9DD" w:rsidR="00A55792" w:rsidRDefault="00000000">
            <w:pPr>
              <w:jc w:val="center"/>
            </w:pPr>
            <w:r>
              <w:rPr>
                <w:b/>
                <w:sz w:val="28"/>
              </w:rPr>
              <w:t>Microwave timer</w:t>
            </w:r>
          </w:p>
        </w:tc>
        <w:tc>
          <w:tcPr>
            <w:tcW w:w="2657" w:type="dxa"/>
          </w:tcPr>
          <w:p w14:paraId="6298348F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20D158C6" w14:textId="77777777" w:rsidR="00CD70DD" w:rsidRDefault="00CD70DD">
            <w:pPr>
              <w:jc w:val="center"/>
              <w:rPr>
                <w:b/>
                <w:sz w:val="28"/>
              </w:rPr>
            </w:pPr>
          </w:p>
          <w:p w14:paraId="5D481991" w14:textId="04252A38" w:rsidR="00A55792" w:rsidRDefault="00000000">
            <w:pPr>
              <w:jc w:val="center"/>
            </w:pPr>
            <w:r>
              <w:rPr>
                <w:b/>
                <w:sz w:val="28"/>
              </w:rPr>
              <w:t>Regular alarm clock</w:t>
            </w:r>
          </w:p>
        </w:tc>
      </w:tr>
    </w:tbl>
    <w:p w14:paraId="38851572" w14:textId="77777777" w:rsidR="00291613" w:rsidRDefault="00291613"/>
    <w:sectPr w:rsidR="00291613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B4CA3" w14:textId="77777777" w:rsidR="00ED4EF3" w:rsidRDefault="00ED4EF3" w:rsidP="00805DBB">
      <w:pPr>
        <w:spacing w:after="0" w:line="240" w:lineRule="auto"/>
      </w:pPr>
      <w:r>
        <w:separator/>
      </w:r>
    </w:p>
  </w:endnote>
  <w:endnote w:type="continuationSeparator" w:id="0">
    <w:p w14:paraId="03C0E65C" w14:textId="77777777" w:rsidR="00ED4EF3" w:rsidRDefault="00ED4EF3" w:rsidP="00805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A0687" w14:textId="77777777" w:rsidR="00ED4EF3" w:rsidRDefault="00ED4EF3" w:rsidP="00805DBB">
      <w:pPr>
        <w:spacing w:after="0" w:line="240" w:lineRule="auto"/>
      </w:pPr>
      <w:r>
        <w:separator/>
      </w:r>
    </w:p>
  </w:footnote>
  <w:footnote w:type="continuationSeparator" w:id="0">
    <w:p w14:paraId="137FAC0D" w14:textId="77777777" w:rsidR="00ED4EF3" w:rsidRDefault="00ED4EF3" w:rsidP="00805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C4E93" w14:textId="7C0ED96C" w:rsidR="00805DBB" w:rsidRDefault="00805DBB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0B7FCF1" wp14:editId="64AA0DF5">
          <wp:simplePos x="0" y="0"/>
          <wp:positionH relativeFrom="column">
            <wp:posOffset>-1076325</wp:posOffset>
          </wp:positionH>
          <wp:positionV relativeFrom="paragraph">
            <wp:posOffset>-409575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75760599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7605995" name="Picture 75760599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99044656">
    <w:abstractNumId w:val="8"/>
  </w:num>
  <w:num w:numId="2" w16cid:durableId="2044136882">
    <w:abstractNumId w:val="6"/>
  </w:num>
  <w:num w:numId="3" w16cid:durableId="2108841446">
    <w:abstractNumId w:val="5"/>
  </w:num>
  <w:num w:numId="4" w16cid:durableId="212735999">
    <w:abstractNumId w:val="4"/>
  </w:num>
  <w:num w:numId="5" w16cid:durableId="384257776">
    <w:abstractNumId w:val="7"/>
  </w:num>
  <w:num w:numId="6" w16cid:durableId="267205609">
    <w:abstractNumId w:val="3"/>
  </w:num>
  <w:num w:numId="7" w16cid:durableId="567689411">
    <w:abstractNumId w:val="2"/>
  </w:num>
  <w:num w:numId="8" w16cid:durableId="1734700397">
    <w:abstractNumId w:val="1"/>
  </w:num>
  <w:num w:numId="9" w16cid:durableId="1408258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7695E"/>
    <w:rsid w:val="00291613"/>
    <w:rsid w:val="0029639D"/>
    <w:rsid w:val="00326F90"/>
    <w:rsid w:val="00430793"/>
    <w:rsid w:val="00805DBB"/>
    <w:rsid w:val="00A55792"/>
    <w:rsid w:val="00AA1D8D"/>
    <w:rsid w:val="00B47730"/>
    <w:rsid w:val="00CB0664"/>
    <w:rsid w:val="00CD70DD"/>
    <w:rsid w:val="00D019D8"/>
    <w:rsid w:val="00ED4EF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DF6291"/>
  <w14:defaultImageDpi w14:val="300"/>
  <w15:docId w15:val="{4EFCD1D6-D2E3-473B-91D6-C84DC8239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4</cp:revision>
  <dcterms:created xsi:type="dcterms:W3CDTF">2013-12-23T23:15:00Z</dcterms:created>
  <dcterms:modified xsi:type="dcterms:W3CDTF">2025-12-31T17:50:00Z</dcterms:modified>
  <cp:category/>
</cp:coreProperties>
</file>